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Varga Eszter</w:t>
      </w:r>
    </w:p>
    <w:p>
      <w:r>
        <w:t>Név: Varga Eszter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1993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Meta Business Suite, Canva, Adobe Photoshop</w:t>
      </w:r>
    </w:p>
    <w:p>
      <w:r>
        <w:t>Nyelvismeret:</w:t>
        <w:br/>
        <w:t>- magyar – anyanyelvi</w:t>
        <w:br/>
        <w:t>- angol – alapfok</w:t>
      </w:r>
    </w:p>
    <w:p>
      <w:r>
        <w:t>Egyéb:</w:t>
        <w:br/>
        <w:t>- Asana, Google Drive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